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2A3E6" w14:textId="08D29431" w:rsidR="00A448A0" w:rsidRDefault="00A448A0">
      <w:pPr>
        <w:pStyle w:val="Title"/>
      </w:pPr>
      <w:r>
        <w:t>RO Analysis</w:t>
      </w:r>
    </w:p>
    <w:p w14:paraId="3A9EB3D9" w14:textId="77777777" w:rsidR="00A448A0" w:rsidRPr="00A448A0" w:rsidRDefault="00A448A0" w:rsidP="00A448A0">
      <w:pPr>
        <w:pStyle w:val="ListParagraph"/>
      </w:pPr>
    </w:p>
    <w:p w14:paraId="69439026" w14:textId="7A2FAB6C" w:rsidR="00A448A0" w:rsidRDefault="00F740BD">
      <w:pPr>
        <w:pStyle w:val="Title"/>
      </w:pPr>
      <w:r w:rsidRPr="00F740BD">
        <w:drawing>
          <wp:inline distT="0" distB="0" distL="0" distR="0" wp14:anchorId="11D05868" wp14:editId="728357B6">
            <wp:extent cx="5486400" cy="6318885"/>
            <wp:effectExtent l="0" t="0" r="0" b="5715"/>
            <wp:docPr id="6492549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254922" name=""/>
                    <pic:cNvPicPr/>
                  </pic:nvPicPr>
                  <pic:blipFill>
                    <a:blip r:embed="rId6"/>
                    <a:stretch>
                      <a:fillRect/>
                    </a:stretch>
                  </pic:blipFill>
                  <pic:spPr>
                    <a:xfrm>
                      <a:off x="0" y="0"/>
                      <a:ext cx="5486400" cy="6318885"/>
                    </a:xfrm>
                    <a:prstGeom prst="rect">
                      <a:avLst/>
                    </a:prstGeom>
                  </pic:spPr>
                </pic:pic>
              </a:graphicData>
            </a:graphic>
          </wp:inline>
        </w:drawing>
      </w:r>
    </w:p>
    <w:p w14:paraId="2B4FDE8D" w14:textId="77777777" w:rsidR="00A448A0" w:rsidRDefault="00A448A0">
      <w:pPr>
        <w:pStyle w:val="Title"/>
      </w:pPr>
    </w:p>
    <w:p w14:paraId="36822F75" w14:textId="1C2883BC" w:rsidR="00A448A0" w:rsidRPr="00F740BD" w:rsidRDefault="00A448A0">
      <w:pPr>
        <w:pStyle w:val="Title"/>
        <w:rPr>
          <w:sz w:val="28"/>
          <w:szCs w:val="28"/>
        </w:rPr>
      </w:pPr>
    </w:p>
    <w:p w14:paraId="7057911F" w14:textId="77777777" w:rsidR="00A448A0" w:rsidRPr="00F740BD" w:rsidRDefault="00A448A0">
      <w:pPr>
        <w:pStyle w:val="Title"/>
        <w:rPr>
          <w:sz w:val="28"/>
          <w:szCs w:val="28"/>
        </w:rPr>
      </w:pPr>
    </w:p>
    <w:p w14:paraId="4A12D14E" w14:textId="3326241E" w:rsidR="00F740BD" w:rsidRDefault="00F740BD" w:rsidP="00F740BD">
      <w:pPr>
        <w:pStyle w:val="ListParagraph"/>
        <w:numPr>
          <w:ilvl w:val="0"/>
          <w:numId w:val="13"/>
        </w:numPr>
        <w:rPr>
          <w:sz w:val="32"/>
          <w:szCs w:val="32"/>
        </w:rPr>
      </w:pPr>
      <w:r w:rsidRPr="00F740BD">
        <w:rPr>
          <w:sz w:val="32"/>
          <w:szCs w:val="32"/>
        </w:rPr>
        <w:lastRenderedPageBreak/>
        <w:t>Timeline: 8/30/2024 to 9/12/2024</w:t>
      </w:r>
      <w:r>
        <w:rPr>
          <w:sz w:val="32"/>
          <w:szCs w:val="32"/>
        </w:rPr>
        <w:t>.</w:t>
      </w:r>
    </w:p>
    <w:p w14:paraId="3D833199" w14:textId="11A5CD8C" w:rsidR="005353C5" w:rsidRDefault="00F740BD" w:rsidP="00F740BD">
      <w:pPr>
        <w:pStyle w:val="ListParagraph"/>
        <w:numPr>
          <w:ilvl w:val="0"/>
          <w:numId w:val="13"/>
        </w:numPr>
        <w:rPr>
          <w:sz w:val="32"/>
          <w:szCs w:val="32"/>
        </w:rPr>
      </w:pPr>
      <w:r>
        <w:rPr>
          <w:sz w:val="32"/>
          <w:szCs w:val="32"/>
        </w:rPr>
        <w:t xml:space="preserve">33% </w:t>
      </w:r>
      <w:r w:rsidR="005353C5">
        <w:rPr>
          <w:sz w:val="32"/>
          <w:szCs w:val="32"/>
        </w:rPr>
        <w:t>- Competitive, 20%-Maintenance and 47%- Repair Mix.  57% combined (Competitive and Maintenance) below 60% NADA guide line.</w:t>
      </w:r>
    </w:p>
    <w:p w14:paraId="490A98B2" w14:textId="2FB8FCFF" w:rsidR="00F740BD" w:rsidRDefault="005353C5" w:rsidP="00F740BD">
      <w:pPr>
        <w:pStyle w:val="ListParagraph"/>
        <w:numPr>
          <w:ilvl w:val="0"/>
          <w:numId w:val="13"/>
        </w:numPr>
        <w:rPr>
          <w:sz w:val="32"/>
          <w:szCs w:val="32"/>
        </w:rPr>
      </w:pPr>
      <w:r>
        <w:rPr>
          <w:sz w:val="32"/>
          <w:szCs w:val="32"/>
        </w:rPr>
        <w:t>Very few numbers of RO had up-sell with air filter, cabin air filter and other items.</w:t>
      </w:r>
    </w:p>
    <w:p w14:paraId="5E08E775" w14:textId="66CE9BE0" w:rsidR="005353C5" w:rsidRDefault="005353C5" w:rsidP="00F740BD">
      <w:pPr>
        <w:pStyle w:val="ListParagraph"/>
        <w:numPr>
          <w:ilvl w:val="0"/>
          <w:numId w:val="13"/>
        </w:numPr>
        <w:rPr>
          <w:sz w:val="32"/>
          <w:szCs w:val="32"/>
        </w:rPr>
      </w:pPr>
      <w:r>
        <w:rPr>
          <w:sz w:val="32"/>
          <w:szCs w:val="32"/>
        </w:rPr>
        <w:t>81% of vehicles are 2019 and older.</w:t>
      </w:r>
    </w:p>
    <w:p w14:paraId="7C7EAD7E" w14:textId="1F3EC707" w:rsidR="005353C5" w:rsidRDefault="005353C5" w:rsidP="00F740BD">
      <w:pPr>
        <w:pStyle w:val="ListParagraph"/>
        <w:numPr>
          <w:ilvl w:val="0"/>
          <w:numId w:val="13"/>
        </w:numPr>
        <w:rPr>
          <w:sz w:val="32"/>
          <w:szCs w:val="32"/>
        </w:rPr>
      </w:pPr>
      <w:r>
        <w:rPr>
          <w:sz w:val="32"/>
          <w:szCs w:val="32"/>
        </w:rPr>
        <w:t>36% of vehicles had 100k miles and more.</w:t>
      </w:r>
    </w:p>
    <w:p w14:paraId="75DFB89F" w14:textId="270F5111" w:rsidR="005353C5" w:rsidRDefault="005353C5" w:rsidP="00F740BD">
      <w:pPr>
        <w:pStyle w:val="ListParagraph"/>
        <w:numPr>
          <w:ilvl w:val="0"/>
          <w:numId w:val="13"/>
        </w:numPr>
        <w:rPr>
          <w:sz w:val="32"/>
          <w:szCs w:val="32"/>
        </w:rPr>
      </w:pPr>
      <w:r>
        <w:rPr>
          <w:sz w:val="32"/>
          <w:szCs w:val="32"/>
        </w:rPr>
        <w:t>Need to improve low average FRH’s per RO.</w:t>
      </w:r>
    </w:p>
    <w:p w14:paraId="58A1185C" w14:textId="73CA2182" w:rsidR="005353C5" w:rsidRDefault="005353C5" w:rsidP="00F740BD">
      <w:pPr>
        <w:pStyle w:val="ListParagraph"/>
        <w:numPr>
          <w:ilvl w:val="0"/>
          <w:numId w:val="13"/>
        </w:numPr>
        <w:rPr>
          <w:sz w:val="32"/>
          <w:szCs w:val="32"/>
        </w:rPr>
      </w:pPr>
      <w:r>
        <w:rPr>
          <w:sz w:val="32"/>
          <w:szCs w:val="32"/>
        </w:rPr>
        <w:t>65% of one item ROs which is high.</w:t>
      </w:r>
    </w:p>
    <w:p w14:paraId="0C50D94C" w14:textId="1D76F208" w:rsidR="005353C5" w:rsidRDefault="005353C5" w:rsidP="00F740BD">
      <w:pPr>
        <w:pStyle w:val="ListParagraph"/>
        <w:numPr>
          <w:ilvl w:val="0"/>
          <w:numId w:val="13"/>
        </w:numPr>
        <w:rPr>
          <w:sz w:val="32"/>
          <w:szCs w:val="32"/>
        </w:rPr>
      </w:pPr>
      <w:r>
        <w:rPr>
          <w:sz w:val="32"/>
          <w:szCs w:val="32"/>
        </w:rPr>
        <w:t>The Maintenance mix 20% need to go up.</w:t>
      </w:r>
    </w:p>
    <w:p w14:paraId="00BEACC0" w14:textId="53E1021F" w:rsidR="005353C5" w:rsidRDefault="005353C5" w:rsidP="00F740BD">
      <w:pPr>
        <w:pStyle w:val="ListParagraph"/>
        <w:numPr>
          <w:ilvl w:val="0"/>
          <w:numId w:val="13"/>
        </w:numPr>
        <w:rPr>
          <w:sz w:val="32"/>
          <w:szCs w:val="32"/>
        </w:rPr>
      </w:pPr>
      <w:r>
        <w:rPr>
          <w:sz w:val="32"/>
          <w:szCs w:val="32"/>
        </w:rPr>
        <w:t>Other makes and models counted 5% only outside of Toyota and Lexus</w:t>
      </w:r>
    </w:p>
    <w:p w14:paraId="0628209D" w14:textId="683E7CD7" w:rsidR="003A4CBA" w:rsidRDefault="003A4CBA" w:rsidP="00F740BD">
      <w:pPr>
        <w:pStyle w:val="ListParagraph"/>
        <w:numPr>
          <w:ilvl w:val="0"/>
          <w:numId w:val="13"/>
        </w:numPr>
        <w:rPr>
          <w:sz w:val="32"/>
          <w:szCs w:val="32"/>
        </w:rPr>
      </w:pPr>
      <w:r>
        <w:rPr>
          <w:sz w:val="32"/>
          <w:szCs w:val="32"/>
        </w:rPr>
        <w:t>A few ROs had some questionable mileage like:  100000, 194000.</w:t>
      </w:r>
    </w:p>
    <w:p w14:paraId="2E8E4697" w14:textId="518CBC52" w:rsidR="003A4CBA" w:rsidRPr="00F740BD" w:rsidRDefault="003A4CBA" w:rsidP="00F740BD">
      <w:pPr>
        <w:pStyle w:val="ListParagraph"/>
        <w:numPr>
          <w:ilvl w:val="0"/>
          <w:numId w:val="13"/>
        </w:numPr>
        <w:rPr>
          <w:sz w:val="32"/>
          <w:szCs w:val="32"/>
        </w:rPr>
      </w:pPr>
      <w:r>
        <w:rPr>
          <w:sz w:val="32"/>
          <w:szCs w:val="32"/>
        </w:rPr>
        <w:t>Need to review military discount list.</w:t>
      </w:r>
    </w:p>
    <w:p w14:paraId="0BBE6162" w14:textId="77777777" w:rsidR="00F740BD" w:rsidRPr="00F740BD" w:rsidRDefault="00F740BD" w:rsidP="00F740BD">
      <w:pPr>
        <w:rPr>
          <w:sz w:val="32"/>
          <w:szCs w:val="32"/>
        </w:rPr>
      </w:pPr>
    </w:p>
    <w:p w14:paraId="5E14259B" w14:textId="77777777" w:rsidR="00A448A0" w:rsidRDefault="00A448A0">
      <w:pPr>
        <w:pStyle w:val="Title"/>
      </w:pPr>
    </w:p>
    <w:p w14:paraId="2B0E2B8E" w14:textId="77777777" w:rsidR="00A448A0" w:rsidRDefault="00A448A0">
      <w:pPr>
        <w:pStyle w:val="Title"/>
      </w:pPr>
    </w:p>
    <w:p w14:paraId="5DD82355" w14:textId="77777777" w:rsidR="00A448A0" w:rsidRDefault="00A448A0">
      <w:pPr>
        <w:pStyle w:val="Title"/>
      </w:pPr>
    </w:p>
    <w:p w14:paraId="1EFA29BB" w14:textId="77777777" w:rsidR="00A448A0" w:rsidRDefault="00A448A0">
      <w:pPr>
        <w:pStyle w:val="Title"/>
      </w:pPr>
    </w:p>
    <w:p w14:paraId="213A6F38" w14:textId="77777777" w:rsidR="00A448A0" w:rsidRDefault="00A448A0">
      <w:pPr>
        <w:pStyle w:val="Title"/>
      </w:pPr>
    </w:p>
    <w:p w14:paraId="2277E4E8" w14:textId="77777777" w:rsidR="00A448A0" w:rsidRDefault="00A448A0">
      <w:pPr>
        <w:pStyle w:val="Title"/>
      </w:pPr>
    </w:p>
    <w:p w14:paraId="39ACFEF0" w14:textId="77777777" w:rsidR="00A448A0" w:rsidRDefault="00A448A0">
      <w:pPr>
        <w:pStyle w:val="Title"/>
      </w:pPr>
    </w:p>
    <w:p w14:paraId="3CAABEE8" w14:textId="77777777" w:rsidR="00A448A0" w:rsidRDefault="00A448A0">
      <w:pPr>
        <w:pStyle w:val="Title"/>
      </w:pPr>
    </w:p>
    <w:p w14:paraId="6A8A0086" w14:textId="676FB6C0" w:rsidR="00EF5F48" w:rsidRDefault="00000000">
      <w:pPr>
        <w:pStyle w:val="Title"/>
      </w:pPr>
      <w:r>
        <w:lastRenderedPageBreak/>
        <w:t>SWOT Analysis</w:t>
      </w:r>
    </w:p>
    <w:p w14:paraId="75D5B5EC" w14:textId="77777777" w:rsidR="00A448A0" w:rsidRPr="003A4CBA" w:rsidRDefault="00A448A0" w:rsidP="00A448A0">
      <w:pPr>
        <w:pStyle w:val="Heading1"/>
        <w:rPr>
          <w:sz w:val="40"/>
          <w:szCs w:val="40"/>
        </w:rPr>
      </w:pPr>
      <w:r w:rsidRPr="003A4CBA">
        <w:rPr>
          <w:sz w:val="40"/>
          <w:szCs w:val="40"/>
        </w:rPr>
        <w:t>STRENGTHS</w:t>
      </w:r>
    </w:p>
    <w:p w14:paraId="22B1253C" w14:textId="77777777" w:rsidR="00A448A0" w:rsidRPr="003A4CBA" w:rsidRDefault="00A448A0" w:rsidP="00A448A0">
      <w:pPr>
        <w:rPr>
          <w:sz w:val="32"/>
          <w:szCs w:val="32"/>
        </w:rPr>
      </w:pPr>
      <w:r w:rsidRPr="003A4CBA">
        <w:rPr>
          <w:sz w:val="32"/>
          <w:szCs w:val="32"/>
        </w:rPr>
        <w:t>1. Great reputation in the community.</w:t>
      </w:r>
      <w:r w:rsidRPr="003A4CBA">
        <w:rPr>
          <w:sz w:val="32"/>
          <w:szCs w:val="32"/>
        </w:rPr>
        <w:br/>
        <w:t>2. Stable senior service advisors.</w:t>
      </w:r>
      <w:r w:rsidRPr="003A4CBA">
        <w:rPr>
          <w:sz w:val="32"/>
          <w:szCs w:val="32"/>
        </w:rPr>
        <w:br/>
        <w:t>3. Ample space to grow (26 stalls available).</w:t>
      </w:r>
      <w:r w:rsidRPr="003A4CBA">
        <w:rPr>
          <w:sz w:val="32"/>
          <w:szCs w:val="32"/>
        </w:rPr>
        <w:br/>
        <w:t>4. Modern facility with a large waiting lounge for customers.</w:t>
      </w:r>
      <w:r w:rsidRPr="003A4CBA">
        <w:rPr>
          <w:sz w:val="32"/>
          <w:szCs w:val="32"/>
        </w:rPr>
        <w:br/>
        <w:t>5. Dedicated staff who care about customers.</w:t>
      </w:r>
      <w:r w:rsidRPr="003A4CBA">
        <w:rPr>
          <w:sz w:val="32"/>
          <w:szCs w:val="32"/>
        </w:rPr>
        <w:br/>
        <w:t>6. Well-established process for customer write-ups.</w:t>
      </w:r>
      <w:r w:rsidRPr="003A4CBA">
        <w:rPr>
          <w:sz w:val="32"/>
          <w:szCs w:val="32"/>
        </w:rPr>
        <w:br/>
        <w:t>7. Willingness to learn from service staff.</w:t>
      </w:r>
      <w:r w:rsidRPr="003A4CBA">
        <w:rPr>
          <w:sz w:val="32"/>
          <w:szCs w:val="32"/>
        </w:rPr>
        <w:br/>
        <w:t>8. In-house apprenticeship program to develop new technicians.</w:t>
      </w:r>
    </w:p>
    <w:p w14:paraId="26EF1137" w14:textId="77777777" w:rsidR="00A448A0" w:rsidRPr="003A4CBA" w:rsidRDefault="00A448A0" w:rsidP="00A448A0">
      <w:pPr>
        <w:pStyle w:val="Heading1"/>
        <w:rPr>
          <w:sz w:val="40"/>
          <w:szCs w:val="40"/>
        </w:rPr>
      </w:pPr>
      <w:r w:rsidRPr="003A4CBA">
        <w:rPr>
          <w:sz w:val="40"/>
          <w:szCs w:val="40"/>
        </w:rPr>
        <w:t>WEAKNESSES</w:t>
      </w:r>
    </w:p>
    <w:p w14:paraId="3C74274C" w14:textId="77777777" w:rsidR="00A448A0" w:rsidRPr="003A4CBA" w:rsidRDefault="00A448A0" w:rsidP="00A448A0">
      <w:pPr>
        <w:rPr>
          <w:sz w:val="32"/>
          <w:szCs w:val="32"/>
        </w:rPr>
      </w:pPr>
      <w:r w:rsidRPr="003A4CBA">
        <w:rPr>
          <w:sz w:val="32"/>
          <w:szCs w:val="32"/>
        </w:rPr>
        <w:t>1. Inconsistent daily appointment scheduling.</w:t>
      </w:r>
      <w:r w:rsidRPr="003A4CBA">
        <w:rPr>
          <w:sz w:val="32"/>
          <w:szCs w:val="32"/>
        </w:rPr>
        <w:br/>
        <w:t>2. Lack of experienced technicians for diagnostics and advanced repairs.</w:t>
      </w:r>
      <w:r w:rsidRPr="003A4CBA">
        <w:rPr>
          <w:sz w:val="32"/>
          <w:szCs w:val="32"/>
        </w:rPr>
        <w:br/>
        <w:t>3. Express lube advisors need more training.</w:t>
      </w:r>
      <w:r w:rsidRPr="003A4CBA">
        <w:rPr>
          <w:sz w:val="32"/>
          <w:szCs w:val="32"/>
        </w:rPr>
        <w:br/>
        <w:t>4. Difficulty in making service appointments over the phone due to unanswered calls.</w:t>
      </w:r>
      <w:r w:rsidRPr="003A4CBA">
        <w:rPr>
          <w:sz w:val="32"/>
          <w:szCs w:val="32"/>
        </w:rPr>
        <w:br/>
        <w:t>5. Hit or miss communication with service customers while servicing their vehicles.</w:t>
      </w:r>
      <w:r w:rsidRPr="003A4CBA">
        <w:rPr>
          <w:sz w:val="32"/>
          <w:szCs w:val="32"/>
        </w:rPr>
        <w:br/>
        <w:t>6. Attracting career-minded technicians.</w:t>
      </w:r>
      <w:r w:rsidRPr="003A4CBA">
        <w:rPr>
          <w:sz w:val="32"/>
          <w:szCs w:val="32"/>
        </w:rPr>
        <w:br/>
        <w:t>7. Parts availability.</w:t>
      </w:r>
      <w:r w:rsidRPr="003A4CBA">
        <w:rPr>
          <w:sz w:val="32"/>
          <w:szCs w:val="32"/>
        </w:rPr>
        <w:br/>
        <w:t>8. Comeback repairs.</w:t>
      </w:r>
      <w:r w:rsidRPr="003A4CBA">
        <w:rPr>
          <w:sz w:val="32"/>
          <w:szCs w:val="32"/>
        </w:rPr>
        <w:br/>
        <w:t>9. Inconsistent Multi-Point Inspection (MPI) presentations.</w:t>
      </w:r>
      <w:r w:rsidRPr="003A4CBA">
        <w:rPr>
          <w:sz w:val="32"/>
          <w:szCs w:val="32"/>
        </w:rPr>
        <w:br/>
        <w:t>10. Ineffective discount management.</w:t>
      </w:r>
    </w:p>
    <w:p w14:paraId="57D933D0" w14:textId="77777777" w:rsidR="00A448A0" w:rsidRPr="003A4CBA" w:rsidRDefault="00A448A0" w:rsidP="00A448A0">
      <w:pPr>
        <w:pStyle w:val="Heading1"/>
        <w:rPr>
          <w:sz w:val="40"/>
          <w:szCs w:val="40"/>
        </w:rPr>
      </w:pPr>
      <w:r w:rsidRPr="003A4CBA">
        <w:rPr>
          <w:sz w:val="40"/>
          <w:szCs w:val="40"/>
        </w:rPr>
        <w:lastRenderedPageBreak/>
        <w:t>OPPORTUNITIES</w:t>
      </w:r>
    </w:p>
    <w:p w14:paraId="42A584C2" w14:textId="77777777" w:rsidR="00A448A0" w:rsidRDefault="00A448A0" w:rsidP="00A448A0">
      <w:r w:rsidRPr="003A4CBA">
        <w:rPr>
          <w:sz w:val="32"/>
          <w:szCs w:val="32"/>
        </w:rPr>
        <w:t>1. Opportunity to conduct regular local mystery shopping.</w:t>
      </w:r>
      <w:r w:rsidRPr="003A4CBA">
        <w:rPr>
          <w:sz w:val="32"/>
          <w:szCs w:val="32"/>
        </w:rPr>
        <w:br/>
        <w:t>2. Leverage our facility and guest experience via testimonial advertising.</w:t>
      </w:r>
      <w:r w:rsidRPr="003A4CBA">
        <w:rPr>
          <w:sz w:val="32"/>
          <w:szCs w:val="32"/>
        </w:rPr>
        <w:br/>
        <w:t>3. Review the pay plans for advisors and technicians.</w:t>
      </w:r>
      <w:r w:rsidRPr="003A4CBA">
        <w:rPr>
          <w:sz w:val="32"/>
          <w:szCs w:val="32"/>
        </w:rPr>
        <w:br/>
        <w:t>4. Communicate to customers that our prices are not higher than local repair shops.</w:t>
      </w:r>
      <w:r w:rsidRPr="003A4CBA">
        <w:rPr>
          <w:sz w:val="32"/>
          <w:szCs w:val="32"/>
        </w:rPr>
        <w:br/>
        <w:t>5. Demonstrate why we use OEM parts for most of our repairs.</w:t>
      </w:r>
      <w:r w:rsidRPr="003A4CBA">
        <w:rPr>
          <w:sz w:val="32"/>
          <w:szCs w:val="32"/>
        </w:rPr>
        <w:br/>
        <w:t>6. Emphasize our ability to quickly source parts for repairs.</w:t>
      </w:r>
      <w:r w:rsidRPr="003A4CBA">
        <w:rPr>
          <w:sz w:val="32"/>
          <w:szCs w:val="32"/>
        </w:rPr>
        <w:br/>
        <w:t>7. Highlight that our technicians receive updated factory training for both current and future vehicles</w:t>
      </w:r>
      <w:r>
        <w:t>.</w:t>
      </w:r>
    </w:p>
    <w:p w14:paraId="4B430B11" w14:textId="2FE598C2" w:rsidR="00EF5F48" w:rsidRPr="003A4CBA" w:rsidRDefault="00000000">
      <w:pPr>
        <w:pStyle w:val="Heading1"/>
        <w:rPr>
          <w:sz w:val="40"/>
          <w:szCs w:val="40"/>
        </w:rPr>
      </w:pPr>
      <w:r w:rsidRPr="003A4CBA">
        <w:rPr>
          <w:sz w:val="40"/>
          <w:szCs w:val="40"/>
        </w:rPr>
        <w:t>THREATS</w:t>
      </w:r>
    </w:p>
    <w:p w14:paraId="684DC0CA" w14:textId="77777777" w:rsidR="005744D2" w:rsidRPr="005744D2" w:rsidRDefault="005744D2" w:rsidP="005744D2">
      <w:pPr>
        <w:rPr>
          <w:sz w:val="32"/>
          <w:szCs w:val="32"/>
        </w:rPr>
      </w:pPr>
      <w:r w:rsidRPr="005744D2">
        <w:rPr>
          <w:sz w:val="32"/>
          <w:szCs w:val="32"/>
        </w:rPr>
        <w:t>1.Customer perception that our service is more expensive compared to independent        shops.</w:t>
      </w:r>
      <w:r w:rsidRPr="005744D2">
        <w:rPr>
          <w:sz w:val="32"/>
          <w:szCs w:val="32"/>
        </w:rPr>
        <w:br/>
        <w:t>2. Decreasing interest from entry-level technicians.</w:t>
      </w:r>
      <w:r w:rsidRPr="005744D2">
        <w:rPr>
          <w:sz w:val="32"/>
          <w:szCs w:val="32"/>
        </w:rPr>
        <w:br/>
        <w:t>3. The long training period for service advisors.</w:t>
      </w:r>
      <w:r w:rsidRPr="005744D2">
        <w:rPr>
          <w:sz w:val="32"/>
          <w:szCs w:val="32"/>
        </w:rPr>
        <w:br/>
        <w:t>4. Independent shops offering lower prices by using non-OEM parts.</w:t>
      </w:r>
      <w:r w:rsidRPr="005744D2">
        <w:rPr>
          <w:sz w:val="32"/>
          <w:szCs w:val="32"/>
        </w:rPr>
        <w:br/>
        <w:t>5. The transition to EVs requires service departments to invest in new lifts and specialized tools.</w:t>
      </w:r>
      <w:r w:rsidRPr="005744D2">
        <w:rPr>
          <w:sz w:val="32"/>
          <w:szCs w:val="32"/>
        </w:rPr>
        <w:br/>
        <w:t>6. The need to build stronger personal relationships with customers.</w:t>
      </w:r>
      <w:r w:rsidRPr="005744D2">
        <w:rPr>
          <w:sz w:val="32"/>
          <w:szCs w:val="32"/>
        </w:rPr>
        <w:br/>
        <w:t>7. Constant movement of customers due to the large military base.</w:t>
      </w:r>
      <w:r w:rsidRPr="005744D2">
        <w:rPr>
          <w:sz w:val="32"/>
          <w:szCs w:val="32"/>
        </w:rPr>
        <w:br/>
        <w:t>8. More transparency with service pricing.</w:t>
      </w:r>
      <w:r w:rsidRPr="005744D2">
        <w:rPr>
          <w:sz w:val="32"/>
          <w:szCs w:val="32"/>
        </w:rPr>
        <w:br/>
        <w:t>9. The need for a quicker check-in/out process, potentially through online systems.</w:t>
      </w:r>
    </w:p>
    <w:p w14:paraId="63ACC3AA" w14:textId="77777777" w:rsidR="003A4CBA" w:rsidRDefault="003A4CBA" w:rsidP="003A4CBA"/>
    <w:p w14:paraId="53E3E7CD" w14:textId="77777777" w:rsidR="003A4CBA" w:rsidRDefault="003A4CBA" w:rsidP="003A4CBA">
      <w:pPr>
        <w:ind w:left="360"/>
      </w:pPr>
    </w:p>
    <w:p w14:paraId="695C4002" w14:textId="77777777" w:rsidR="003A4CBA" w:rsidRDefault="003A4CBA" w:rsidP="003A4CBA">
      <w:pPr>
        <w:ind w:left="360"/>
      </w:pPr>
    </w:p>
    <w:p w14:paraId="7C32212F" w14:textId="77777777" w:rsidR="003A4CBA" w:rsidRDefault="003A4CBA" w:rsidP="003A4CBA">
      <w:pPr>
        <w:ind w:left="360"/>
      </w:pPr>
    </w:p>
    <w:p w14:paraId="0CE5FE22" w14:textId="70772323" w:rsidR="003A4CBA" w:rsidRDefault="005744D2" w:rsidP="005F0629">
      <w:pPr>
        <w:rPr>
          <w:sz w:val="40"/>
          <w:szCs w:val="40"/>
        </w:rPr>
      </w:pPr>
      <w:r>
        <w:rPr>
          <w:sz w:val="40"/>
          <w:szCs w:val="40"/>
        </w:rPr>
        <w:lastRenderedPageBreak/>
        <w:t>Objective</w:t>
      </w:r>
    </w:p>
    <w:p w14:paraId="004E2503" w14:textId="3403FF1F" w:rsidR="00905AA7" w:rsidRDefault="00905AA7" w:rsidP="00905AA7">
      <w:pPr>
        <w:pStyle w:val="ListParagraph"/>
        <w:numPr>
          <w:ilvl w:val="0"/>
          <w:numId w:val="21"/>
        </w:numPr>
        <w:rPr>
          <w:sz w:val="32"/>
          <w:szCs w:val="32"/>
        </w:rPr>
      </w:pPr>
      <w:r>
        <w:rPr>
          <w:sz w:val="32"/>
          <w:szCs w:val="32"/>
        </w:rPr>
        <w:t>Set a goal for service to increase the utilization of technicians’ hours</w:t>
      </w:r>
      <w:r w:rsidR="00942BE3">
        <w:rPr>
          <w:sz w:val="32"/>
          <w:szCs w:val="32"/>
        </w:rPr>
        <w:t>.</w:t>
      </w:r>
    </w:p>
    <w:p w14:paraId="674A1E70" w14:textId="185F2A32" w:rsidR="00905AA7" w:rsidRDefault="00905AA7" w:rsidP="00905AA7">
      <w:pPr>
        <w:pStyle w:val="ListParagraph"/>
        <w:numPr>
          <w:ilvl w:val="0"/>
          <w:numId w:val="21"/>
        </w:numPr>
        <w:rPr>
          <w:sz w:val="32"/>
          <w:szCs w:val="32"/>
        </w:rPr>
      </w:pPr>
      <w:r>
        <w:rPr>
          <w:sz w:val="32"/>
          <w:szCs w:val="32"/>
        </w:rPr>
        <w:t>Develop some specific training process for service advisors</w:t>
      </w:r>
      <w:r w:rsidR="00942BE3">
        <w:rPr>
          <w:sz w:val="32"/>
          <w:szCs w:val="32"/>
        </w:rPr>
        <w:t>.</w:t>
      </w:r>
    </w:p>
    <w:p w14:paraId="086D805E" w14:textId="2DCE317B" w:rsidR="00905AA7" w:rsidRDefault="00905AA7" w:rsidP="00905AA7">
      <w:pPr>
        <w:pStyle w:val="ListParagraph"/>
        <w:numPr>
          <w:ilvl w:val="0"/>
          <w:numId w:val="21"/>
        </w:numPr>
        <w:rPr>
          <w:sz w:val="32"/>
          <w:szCs w:val="32"/>
        </w:rPr>
      </w:pPr>
      <w:r>
        <w:rPr>
          <w:sz w:val="32"/>
          <w:szCs w:val="32"/>
        </w:rPr>
        <w:t>Improve Effective Labor Rate</w:t>
      </w:r>
      <w:r w:rsidR="00942BE3">
        <w:rPr>
          <w:sz w:val="32"/>
          <w:szCs w:val="32"/>
        </w:rPr>
        <w:t>.</w:t>
      </w:r>
    </w:p>
    <w:p w14:paraId="06DE6788" w14:textId="5A4D0C01" w:rsidR="00905AA7" w:rsidRDefault="00905AA7" w:rsidP="00905AA7">
      <w:pPr>
        <w:pStyle w:val="ListParagraph"/>
        <w:numPr>
          <w:ilvl w:val="0"/>
          <w:numId w:val="21"/>
        </w:numPr>
        <w:rPr>
          <w:sz w:val="32"/>
          <w:szCs w:val="32"/>
        </w:rPr>
      </w:pPr>
      <w:r>
        <w:rPr>
          <w:sz w:val="32"/>
          <w:szCs w:val="32"/>
        </w:rPr>
        <w:t xml:space="preserve">Increase </w:t>
      </w:r>
      <w:r w:rsidR="00942BE3">
        <w:rPr>
          <w:sz w:val="32"/>
          <w:szCs w:val="32"/>
        </w:rPr>
        <w:t>Customer Pay RO numbers.</w:t>
      </w:r>
    </w:p>
    <w:p w14:paraId="1EC86F0A" w14:textId="29FE7D3A" w:rsidR="00942BE3" w:rsidRDefault="00942BE3" w:rsidP="00905AA7">
      <w:pPr>
        <w:pStyle w:val="ListParagraph"/>
        <w:numPr>
          <w:ilvl w:val="0"/>
          <w:numId w:val="21"/>
        </w:numPr>
        <w:rPr>
          <w:sz w:val="32"/>
          <w:szCs w:val="32"/>
        </w:rPr>
      </w:pPr>
      <w:r>
        <w:rPr>
          <w:sz w:val="32"/>
          <w:szCs w:val="32"/>
        </w:rPr>
        <w:t>Better team work with service and parts (collaboration).</w:t>
      </w:r>
    </w:p>
    <w:p w14:paraId="2C8251EA" w14:textId="11786930" w:rsidR="00942BE3" w:rsidRDefault="00942BE3" w:rsidP="00905AA7">
      <w:pPr>
        <w:pStyle w:val="ListParagraph"/>
        <w:numPr>
          <w:ilvl w:val="0"/>
          <w:numId w:val="21"/>
        </w:numPr>
        <w:rPr>
          <w:sz w:val="32"/>
          <w:szCs w:val="32"/>
        </w:rPr>
      </w:pPr>
      <w:r>
        <w:rPr>
          <w:sz w:val="32"/>
          <w:szCs w:val="32"/>
        </w:rPr>
        <w:t>Develop better online and phone appointment process</w:t>
      </w:r>
    </w:p>
    <w:p w14:paraId="5926099E" w14:textId="29262BA2" w:rsidR="00942BE3" w:rsidRDefault="00942BE3" w:rsidP="00905AA7">
      <w:pPr>
        <w:pStyle w:val="ListParagraph"/>
        <w:numPr>
          <w:ilvl w:val="0"/>
          <w:numId w:val="21"/>
        </w:numPr>
        <w:rPr>
          <w:sz w:val="32"/>
          <w:szCs w:val="32"/>
        </w:rPr>
      </w:pPr>
      <w:r>
        <w:rPr>
          <w:sz w:val="32"/>
          <w:szCs w:val="32"/>
        </w:rPr>
        <w:t>Train the advisors for listening and selling skills.</w:t>
      </w:r>
    </w:p>
    <w:p w14:paraId="0C6E2E3B" w14:textId="55F744E4" w:rsidR="00942BE3" w:rsidRDefault="00942BE3" w:rsidP="00905AA7">
      <w:pPr>
        <w:pStyle w:val="ListParagraph"/>
        <w:numPr>
          <w:ilvl w:val="0"/>
          <w:numId w:val="21"/>
        </w:numPr>
        <w:rPr>
          <w:sz w:val="32"/>
          <w:szCs w:val="32"/>
        </w:rPr>
      </w:pPr>
      <w:r>
        <w:rPr>
          <w:sz w:val="32"/>
          <w:szCs w:val="32"/>
        </w:rPr>
        <w:t>Use our rental vehicles more for upsold ROs.</w:t>
      </w:r>
    </w:p>
    <w:p w14:paraId="4ADC6F8C" w14:textId="0A1AC914" w:rsidR="00942BE3" w:rsidRDefault="00942BE3" w:rsidP="00905AA7">
      <w:pPr>
        <w:pStyle w:val="ListParagraph"/>
        <w:numPr>
          <w:ilvl w:val="0"/>
          <w:numId w:val="21"/>
        </w:numPr>
        <w:rPr>
          <w:sz w:val="32"/>
          <w:szCs w:val="32"/>
        </w:rPr>
      </w:pPr>
      <w:r>
        <w:rPr>
          <w:sz w:val="32"/>
          <w:szCs w:val="32"/>
        </w:rPr>
        <w:t>Maximize facility utilization.</w:t>
      </w:r>
    </w:p>
    <w:p w14:paraId="5DFEC923" w14:textId="1BEC5EA3" w:rsidR="00942BE3" w:rsidRDefault="00942BE3" w:rsidP="00905AA7">
      <w:pPr>
        <w:pStyle w:val="ListParagraph"/>
        <w:numPr>
          <w:ilvl w:val="0"/>
          <w:numId w:val="21"/>
        </w:numPr>
        <w:rPr>
          <w:sz w:val="32"/>
          <w:szCs w:val="32"/>
        </w:rPr>
      </w:pPr>
      <w:r>
        <w:rPr>
          <w:sz w:val="32"/>
          <w:szCs w:val="32"/>
        </w:rPr>
        <w:t>Utilize picture and video for upsell.</w:t>
      </w:r>
    </w:p>
    <w:p w14:paraId="73F76030" w14:textId="77777777" w:rsidR="00942BE3" w:rsidRDefault="00942BE3" w:rsidP="00942BE3">
      <w:pPr>
        <w:rPr>
          <w:sz w:val="32"/>
          <w:szCs w:val="32"/>
        </w:rPr>
      </w:pPr>
    </w:p>
    <w:p w14:paraId="79780E8F" w14:textId="0CFCAB6C" w:rsidR="00942BE3" w:rsidRDefault="005F0629" w:rsidP="00942BE3">
      <w:pPr>
        <w:rPr>
          <w:sz w:val="40"/>
          <w:szCs w:val="40"/>
        </w:rPr>
      </w:pPr>
      <w:r w:rsidRPr="005F0629">
        <w:rPr>
          <w:sz w:val="40"/>
          <w:szCs w:val="40"/>
        </w:rPr>
        <w:t xml:space="preserve">Strategies </w:t>
      </w:r>
    </w:p>
    <w:p w14:paraId="2FA6D79F" w14:textId="198FE261" w:rsidR="005F0629" w:rsidRDefault="005F0629" w:rsidP="005F0629">
      <w:pPr>
        <w:pStyle w:val="ListParagraph"/>
        <w:numPr>
          <w:ilvl w:val="0"/>
          <w:numId w:val="22"/>
        </w:numPr>
        <w:rPr>
          <w:sz w:val="32"/>
          <w:szCs w:val="32"/>
        </w:rPr>
      </w:pPr>
      <w:r>
        <w:rPr>
          <w:sz w:val="32"/>
          <w:szCs w:val="32"/>
        </w:rPr>
        <w:t>Sit down monthly review with the service manager and advisors to go over objectives and results.</w:t>
      </w:r>
    </w:p>
    <w:p w14:paraId="6CDDCD13" w14:textId="00A30A30" w:rsidR="005F0629" w:rsidRDefault="005F0629" w:rsidP="005F0629">
      <w:pPr>
        <w:pStyle w:val="ListParagraph"/>
        <w:numPr>
          <w:ilvl w:val="0"/>
          <w:numId w:val="22"/>
        </w:numPr>
        <w:rPr>
          <w:sz w:val="32"/>
          <w:szCs w:val="32"/>
        </w:rPr>
      </w:pPr>
      <w:r>
        <w:rPr>
          <w:sz w:val="32"/>
          <w:szCs w:val="32"/>
        </w:rPr>
        <w:t>Strive to work on the following month strategy early to accomplish not rush.</w:t>
      </w:r>
    </w:p>
    <w:p w14:paraId="3A4D492E" w14:textId="7EFE96BC" w:rsidR="005F0629" w:rsidRDefault="005F0629" w:rsidP="005F0629">
      <w:pPr>
        <w:pStyle w:val="ListParagraph"/>
        <w:numPr>
          <w:ilvl w:val="0"/>
          <w:numId w:val="22"/>
        </w:numPr>
        <w:rPr>
          <w:sz w:val="32"/>
          <w:szCs w:val="32"/>
        </w:rPr>
      </w:pPr>
      <w:r>
        <w:rPr>
          <w:sz w:val="32"/>
          <w:szCs w:val="32"/>
        </w:rPr>
        <w:t>Develop some word track to help receptionist and advisors.</w:t>
      </w:r>
    </w:p>
    <w:p w14:paraId="29C607AE" w14:textId="688BD336" w:rsidR="005F0629" w:rsidRDefault="005F0629" w:rsidP="005F0629">
      <w:pPr>
        <w:pStyle w:val="ListParagraph"/>
        <w:numPr>
          <w:ilvl w:val="0"/>
          <w:numId w:val="22"/>
        </w:numPr>
        <w:rPr>
          <w:sz w:val="32"/>
          <w:szCs w:val="32"/>
        </w:rPr>
      </w:pPr>
      <w:r>
        <w:rPr>
          <w:sz w:val="32"/>
          <w:szCs w:val="32"/>
        </w:rPr>
        <w:t>Promote regularly our Express Maintenance service with all advertising sources.</w:t>
      </w:r>
    </w:p>
    <w:p w14:paraId="4D121B07" w14:textId="59B65290" w:rsidR="005F0629" w:rsidRDefault="005F0629" w:rsidP="005F0629">
      <w:pPr>
        <w:pStyle w:val="ListParagraph"/>
        <w:numPr>
          <w:ilvl w:val="0"/>
          <w:numId w:val="22"/>
        </w:numPr>
        <w:rPr>
          <w:sz w:val="32"/>
          <w:szCs w:val="32"/>
        </w:rPr>
      </w:pPr>
      <w:r>
        <w:rPr>
          <w:sz w:val="32"/>
          <w:szCs w:val="32"/>
        </w:rPr>
        <w:t>Develop stories for why someone should service here.</w:t>
      </w:r>
    </w:p>
    <w:p w14:paraId="5019ADFB" w14:textId="1945A3C1" w:rsidR="005F0629" w:rsidRDefault="005F0629" w:rsidP="005F0629">
      <w:pPr>
        <w:pStyle w:val="ListParagraph"/>
        <w:numPr>
          <w:ilvl w:val="0"/>
          <w:numId w:val="22"/>
        </w:numPr>
        <w:rPr>
          <w:sz w:val="32"/>
          <w:szCs w:val="32"/>
        </w:rPr>
      </w:pPr>
      <w:r>
        <w:rPr>
          <w:sz w:val="32"/>
          <w:szCs w:val="32"/>
        </w:rPr>
        <w:t>Prepare for EV service equipment.</w:t>
      </w:r>
    </w:p>
    <w:p w14:paraId="0416F996" w14:textId="0FBBCB62" w:rsidR="005F0629" w:rsidRDefault="005F0629" w:rsidP="005F0629">
      <w:pPr>
        <w:pStyle w:val="ListParagraph"/>
        <w:numPr>
          <w:ilvl w:val="0"/>
          <w:numId w:val="22"/>
        </w:numPr>
        <w:rPr>
          <w:sz w:val="32"/>
          <w:szCs w:val="32"/>
        </w:rPr>
      </w:pPr>
      <w:r>
        <w:rPr>
          <w:sz w:val="32"/>
          <w:szCs w:val="32"/>
        </w:rPr>
        <w:t>Promote “Transparency and Easy of servicing here”.</w:t>
      </w:r>
    </w:p>
    <w:p w14:paraId="7A6A9AE6" w14:textId="64CC5E73" w:rsidR="005F0629" w:rsidRPr="005F0629" w:rsidRDefault="00034720" w:rsidP="005F0629">
      <w:pPr>
        <w:pStyle w:val="ListParagraph"/>
        <w:numPr>
          <w:ilvl w:val="0"/>
          <w:numId w:val="22"/>
        </w:numPr>
        <w:rPr>
          <w:sz w:val="32"/>
          <w:szCs w:val="32"/>
        </w:rPr>
      </w:pPr>
      <w:r>
        <w:rPr>
          <w:sz w:val="32"/>
          <w:szCs w:val="32"/>
        </w:rPr>
        <w:t>Increase sales gross per RO by consistently asking for the sale.</w:t>
      </w:r>
    </w:p>
    <w:p w14:paraId="168DF7E8" w14:textId="77777777" w:rsidR="00942BE3" w:rsidRDefault="00942BE3" w:rsidP="00942BE3">
      <w:pPr>
        <w:ind w:left="720"/>
        <w:rPr>
          <w:sz w:val="32"/>
          <w:szCs w:val="32"/>
        </w:rPr>
      </w:pPr>
    </w:p>
    <w:p w14:paraId="7C643041" w14:textId="3170A4D7" w:rsidR="00942BE3" w:rsidRDefault="005F0629" w:rsidP="00942BE3">
      <w:pPr>
        <w:rPr>
          <w:sz w:val="40"/>
          <w:szCs w:val="40"/>
        </w:rPr>
      </w:pPr>
      <w:r>
        <w:rPr>
          <w:sz w:val="40"/>
          <w:szCs w:val="40"/>
        </w:rPr>
        <w:lastRenderedPageBreak/>
        <w:t>Tactics</w:t>
      </w:r>
    </w:p>
    <w:p w14:paraId="013F0ABA" w14:textId="54385CB9" w:rsidR="005F0629" w:rsidRPr="00034720" w:rsidRDefault="005F0629" w:rsidP="005F0629">
      <w:pPr>
        <w:pStyle w:val="ListParagraph"/>
        <w:numPr>
          <w:ilvl w:val="0"/>
          <w:numId w:val="23"/>
        </w:numPr>
        <w:rPr>
          <w:sz w:val="40"/>
          <w:szCs w:val="40"/>
        </w:rPr>
      </w:pPr>
      <w:r>
        <w:rPr>
          <w:sz w:val="32"/>
          <w:szCs w:val="32"/>
        </w:rPr>
        <w:t>Share the customers’ testimonies</w:t>
      </w:r>
      <w:r w:rsidR="00034720">
        <w:rPr>
          <w:sz w:val="32"/>
          <w:szCs w:val="32"/>
        </w:rPr>
        <w:t xml:space="preserve"> with positive experiences.</w:t>
      </w:r>
    </w:p>
    <w:p w14:paraId="61DDDD98" w14:textId="5FDC92BC" w:rsidR="00034720" w:rsidRPr="00034720" w:rsidRDefault="00034720" w:rsidP="005F0629">
      <w:pPr>
        <w:pStyle w:val="ListParagraph"/>
        <w:numPr>
          <w:ilvl w:val="0"/>
          <w:numId w:val="23"/>
        </w:numPr>
        <w:rPr>
          <w:sz w:val="40"/>
          <w:szCs w:val="40"/>
        </w:rPr>
      </w:pPr>
      <w:r>
        <w:rPr>
          <w:sz w:val="32"/>
          <w:szCs w:val="32"/>
        </w:rPr>
        <w:t>Service introduction for everyone to schedule the first appointment.</w:t>
      </w:r>
    </w:p>
    <w:p w14:paraId="1A1ADD49" w14:textId="2BF53EEF" w:rsidR="00034720" w:rsidRPr="00034720" w:rsidRDefault="00034720" w:rsidP="005F0629">
      <w:pPr>
        <w:pStyle w:val="ListParagraph"/>
        <w:numPr>
          <w:ilvl w:val="0"/>
          <w:numId w:val="23"/>
        </w:numPr>
        <w:rPr>
          <w:sz w:val="40"/>
          <w:szCs w:val="40"/>
        </w:rPr>
      </w:pPr>
      <w:r>
        <w:rPr>
          <w:sz w:val="32"/>
          <w:szCs w:val="32"/>
        </w:rPr>
        <w:t>Increase Toyota Maintenance Package sale with POS display around the service department and the staffs are trained on the product.</w:t>
      </w:r>
    </w:p>
    <w:p w14:paraId="08D401E6" w14:textId="573D168A" w:rsidR="00034720" w:rsidRPr="00034720" w:rsidRDefault="00034720" w:rsidP="005F0629">
      <w:pPr>
        <w:pStyle w:val="ListParagraph"/>
        <w:numPr>
          <w:ilvl w:val="0"/>
          <w:numId w:val="23"/>
        </w:numPr>
        <w:rPr>
          <w:sz w:val="40"/>
          <w:szCs w:val="40"/>
        </w:rPr>
      </w:pPr>
      <w:r>
        <w:rPr>
          <w:sz w:val="32"/>
          <w:szCs w:val="32"/>
        </w:rPr>
        <w:t>Come up with some VIP customer services like:  pick up and drop off service, car wash voucher to local carwash or free rental vehicles if overnight service is needed.</w:t>
      </w:r>
    </w:p>
    <w:p w14:paraId="3A30F36A" w14:textId="5A313F48" w:rsidR="00034720" w:rsidRPr="00034720" w:rsidRDefault="00034720" w:rsidP="005F0629">
      <w:pPr>
        <w:pStyle w:val="ListParagraph"/>
        <w:numPr>
          <w:ilvl w:val="0"/>
          <w:numId w:val="23"/>
        </w:numPr>
        <w:rPr>
          <w:sz w:val="40"/>
          <w:szCs w:val="40"/>
        </w:rPr>
      </w:pPr>
      <w:r>
        <w:rPr>
          <w:sz w:val="32"/>
          <w:szCs w:val="32"/>
        </w:rPr>
        <w:t>Personalized MPI presentation.</w:t>
      </w:r>
    </w:p>
    <w:p w14:paraId="35AD73D5" w14:textId="3AA39D34" w:rsidR="00034720" w:rsidRPr="00152B10" w:rsidRDefault="00034720" w:rsidP="005F0629">
      <w:pPr>
        <w:pStyle w:val="ListParagraph"/>
        <w:numPr>
          <w:ilvl w:val="0"/>
          <w:numId w:val="23"/>
        </w:numPr>
        <w:rPr>
          <w:sz w:val="40"/>
          <w:szCs w:val="40"/>
        </w:rPr>
      </w:pPr>
      <w:r>
        <w:rPr>
          <w:sz w:val="32"/>
          <w:szCs w:val="32"/>
        </w:rPr>
        <w:t xml:space="preserve">Develop </w:t>
      </w:r>
      <w:r w:rsidR="00AE42E2">
        <w:rPr>
          <w:sz w:val="32"/>
          <w:szCs w:val="32"/>
        </w:rPr>
        <w:t xml:space="preserve">a </w:t>
      </w:r>
      <w:r>
        <w:rPr>
          <w:sz w:val="32"/>
          <w:szCs w:val="32"/>
        </w:rPr>
        <w:t>loyalty program.</w:t>
      </w:r>
    </w:p>
    <w:p w14:paraId="707D73B0" w14:textId="77777777" w:rsidR="00152B10" w:rsidRDefault="00152B10" w:rsidP="00152B10">
      <w:pPr>
        <w:rPr>
          <w:sz w:val="40"/>
          <w:szCs w:val="40"/>
        </w:rPr>
      </w:pPr>
    </w:p>
    <w:p w14:paraId="5EEACADA" w14:textId="3407F664" w:rsidR="00152B10" w:rsidRDefault="00152B10" w:rsidP="00152B10">
      <w:pPr>
        <w:rPr>
          <w:sz w:val="40"/>
          <w:szCs w:val="40"/>
        </w:rPr>
      </w:pPr>
      <w:r>
        <w:rPr>
          <w:sz w:val="40"/>
          <w:szCs w:val="40"/>
        </w:rPr>
        <w:t>Action Plan</w:t>
      </w:r>
    </w:p>
    <w:p w14:paraId="5856E3DF" w14:textId="2E5FED78" w:rsidR="00152B10" w:rsidRPr="006777FB" w:rsidRDefault="00152B10" w:rsidP="006777FB">
      <w:pPr>
        <w:pStyle w:val="ListParagraph"/>
        <w:numPr>
          <w:ilvl w:val="0"/>
          <w:numId w:val="25"/>
        </w:numPr>
        <w:rPr>
          <w:sz w:val="32"/>
          <w:szCs w:val="32"/>
        </w:rPr>
      </w:pPr>
      <w:r w:rsidRPr="006777FB">
        <w:rPr>
          <w:sz w:val="32"/>
          <w:szCs w:val="32"/>
        </w:rPr>
        <w:t xml:space="preserve">Display for non-dealer competitive pricing chart.  </w:t>
      </w:r>
      <w:r w:rsidR="006777FB" w:rsidRPr="006777FB">
        <w:rPr>
          <w:sz w:val="32"/>
          <w:szCs w:val="32"/>
        </w:rPr>
        <w:tab/>
      </w:r>
      <w:r w:rsidRPr="006777FB">
        <w:rPr>
          <w:sz w:val="32"/>
          <w:szCs w:val="32"/>
        </w:rPr>
        <w:t xml:space="preserve">Ser Mgr.  </w:t>
      </w:r>
      <w:r w:rsidR="006777FB" w:rsidRPr="006777FB">
        <w:rPr>
          <w:sz w:val="32"/>
          <w:szCs w:val="32"/>
        </w:rPr>
        <w:t>45 days</w:t>
      </w:r>
      <w:r w:rsidR="006777FB">
        <w:rPr>
          <w:sz w:val="32"/>
          <w:szCs w:val="32"/>
        </w:rPr>
        <w:t>.</w:t>
      </w:r>
    </w:p>
    <w:p w14:paraId="0B331EFB" w14:textId="3125EB5D" w:rsidR="00152B10" w:rsidRPr="006777FB" w:rsidRDefault="00152B10" w:rsidP="006777FB">
      <w:pPr>
        <w:pStyle w:val="ListParagraph"/>
        <w:numPr>
          <w:ilvl w:val="0"/>
          <w:numId w:val="25"/>
        </w:numPr>
        <w:rPr>
          <w:sz w:val="32"/>
          <w:szCs w:val="32"/>
        </w:rPr>
      </w:pPr>
      <w:r w:rsidRPr="006777FB">
        <w:rPr>
          <w:sz w:val="32"/>
          <w:szCs w:val="32"/>
        </w:rPr>
        <w:t>Review the service hours to adjust if it is necessary.</w:t>
      </w:r>
      <w:r w:rsidR="006777FB" w:rsidRPr="006777FB">
        <w:rPr>
          <w:sz w:val="32"/>
          <w:szCs w:val="32"/>
        </w:rPr>
        <w:tab/>
        <w:t>Ser Mgr &amp; GM.  30 days</w:t>
      </w:r>
      <w:r w:rsidR="006777FB">
        <w:rPr>
          <w:sz w:val="32"/>
          <w:szCs w:val="32"/>
        </w:rPr>
        <w:t>.</w:t>
      </w:r>
    </w:p>
    <w:p w14:paraId="7669EE7B" w14:textId="16C31ACE" w:rsidR="006777FB" w:rsidRDefault="006777FB" w:rsidP="006777FB">
      <w:pPr>
        <w:pStyle w:val="ListParagraph"/>
        <w:numPr>
          <w:ilvl w:val="0"/>
          <w:numId w:val="25"/>
        </w:numPr>
        <w:rPr>
          <w:sz w:val="32"/>
          <w:szCs w:val="32"/>
        </w:rPr>
      </w:pPr>
      <w:r w:rsidRPr="006777FB">
        <w:rPr>
          <w:sz w:val="32"/>
          <w:szCs w:val="32"/>
        </w:rPr>
        <w:t>Must review service advisor and technician pay plan.  Ser Mgr &amp; GM.  45 days</w:t>
      </w:r>
      <w:r>
        <w:rPr>
          <w:sz w:val="32"/>
          <w:szCs w:val="32"/>
        </w:rPr>
        <w:t>.</w:t>
      </w:r>
    </w:p>
    <w:p w14:paraId="3FAE41AC" w14:textId="7D0923FE" w:rsidR="006777FB" w:rsidRDefault="006777FB" w:rsidP="006777FB">
      <w:pPr>
        <w:pStyle w:val="ListParagraph"/>
        <w:numPr>
          <w:ilvl w:val="0"/>
          <w:numId w:val="25"/>
        </w:numPr>
        <w:rPr>
          <w:sz w:val="32"/>
          <w:szCs w:val="32"/>
        </w:rPr>
      </w:pPr>
      <w:r>
        <w:rPr>
          <w:sz w:val="32"/>
          <w:szCs w:val="32"/>
        </w:rPr>
        <w:t xml:space="preserve">Develop a plan to </w:t>
      </w:r>
      <w:r w:rsidR="00EA4706">
        <w:rPr>
          <w:sz w:val="32"/>
          <w:szCs w:val="32"/>
        </w:rPr>
        <w:t>promote Express Service.  Ser Mgr &amp; GM.  45 days.</w:t>
      </w:r>
    </w:p>
    <w:p w14:paraId="17C0842C" w14:textId="6A63C496" w:rsidR="00EA4706" w:rsidRDefault="00EA4706" w:rsidP="006777FB">
      <w:pPr>
        <w:pStyle w:val="ListParagraph"/>
        <w:numPr>
          <w:ilvl w:val="0"/>
          <w:numId w:val="25"/>
        </w:numPr>
        <w:rPr>
          <w:sz w:val="32"/>
          <w:szCs w:val="32"/>
        </w:rPr>
      </w:pPr>
      <w:r>
        <w:rPr>
          <w:sz w:val="32"/>
          <w:szCs w:val="32"/>
        </w:rPr>
        <w:t>Contact the local high school car club to start a relationship for the future technician.</w:t>
      </w:r>
      <w:r w:rsidR="003A5740">
        <w:rPr>
          <w:sz w:val="32"/>
          <w:szCs w:val="32"/>
        </w:rPr>
        <w:t xml:space="preserve">  Ser Mgr &amp; GM.  60 days</w:t>
      </w:r>
    </w:p>
    <w:p w14:paraId="045CB4BA" w14:textId="4581C415" w:rsidR="00EA4706" w:rsidRDefault="00EA4706" w:rsidP="006777FB">
      <w:pPr>
        <w:pStyle w:val="ListParagraph"/>
        <w:numPr>
          <w:ilvl w:val="0"/>
          <w:numId w:val="25"/>
        </w:numPr>
        <w:rPr>
          <w:sz w:val="32"/>
          <w:szCs w:val="32"/>
        </w:rPr>
      </w:pPr>
      <w:r>
        <w:rPr>
          <w:sz w:val="32"/>
          <w:szCs w:val="32"/>
        </w:rPr>
        <w:t>Starting working on who can be our shop foreman from our technician staff</w:t>
      </w:r>
      <w:r w:rsidR="003A5740">
        <w:rPr>
          <w:sz w:val="32"/>
          <w:szCs w:val="32"/>
        </w:rPr>
        <w:t>.  Ser Mgr &amp; GM.  180 days.</w:t>
      </w:r>
    </w:p>
    <w:p w14:paraId="3053116A" w14:textId="3ED5EA2A" w:rsidR="003A5740" w:rsidRDefault="003A5740" w:rsidP="006777FB">
      <w:pPr>
        <w:pStyle w:val="ListParagraph"/>
        <w:numPr>
          <w:ilvl w:val="0"/>
          <w:numId w:val="25"/>
        </w:numPr>
        <w:rPr>
          <w:sz w:val="32"/>
          <w:szCs w:val="32"/>
        </w:rPr>
      </w:pPr>
      <w:r>
        <w:rPr>
          <w:sz w:val="32"/>
          <w:szCs w:val="32"/>
        </w:rPr>
        <w:t>Monitor discount trend per service advisor and coach.  Ser Mgr.  60 days.</w:t>
      </w:r>
    </w:p>
    <w:p w14:paraId="24420459" w14:textId="4665A1FD" w:rsidR="003A5740" w:rsidRDefault="003A5740" w:rsidP="006777FB">
      <w:pPr>
        <w:pStyle w:val="ListParagraph"/>
        <w:numPr>
          <w:ilvl w:val="0"/>
          <w:numId w:val="25"/>
        </w:numPr>
        <w:rPr>
          <w:sz w:val="32"/>
          <w:szCs w:val="32"/>
        </w:rPr>
      </w:pPr>
      <w:r>
        <w:rPr>
          <w:sz w:val="32"/>
          <w:szCs w:val="32"/>
        </w:rPr>
        <w:lastRenderedPageBreak/>
        <w:t>Plan for increasing shop hours for the afternoon between 2 to 5pm.  Ser Mgr &amp; GM.  60 days.</w:t>
      </w:r>
    </w:p>
    <w:p w14:paraId="7248F684" w14:textId="77777777" w:rsidR="003A5740" w:rsidRDefault="003A5740" w:rsidP="003A5740">
      <w:pPr>
        <w:rPr>
          <w:sz w:val="32"/>
          <w:szCs w:val="32"/>
        </w:rPr>
      </w:pPr>
    </w:p>
    <w:p w14:paraId="4290ED55" w14:textId="1E962927" w:rsidR="003A5740" w:rsidRPr="00A304ED" w:rsidRDefault="00A304ED" w:rsidP="003A5740">
      <w:pPr>
        <w:rPr>
          <w:sz w:val="40"/>
          <w:szCs w:val="40"/>
        </w:rPr>
      </w:pPr>
      <w:r>
        <w:rPr>
          <w:sz w:val="40"/>
          <w:szCs w:val="40"/>
        </w:rPr>
        <w:t>Synopsis</w:t>
      </w:r>
    </w:p>
    <w:p w14:paraId="3899B976" w14:textId="77777777" w:rsidR="00A304ED" w:rsidRPr="00A304ED" w:rsidRDefault="00A304ED" w:rsidP="00A304ED">
      <w:pPr>
        <w:pStyle w:val="NormalWeb"/>
        <w:rPr>
          <w:sz w:val="32"/>
          <w:szCs w:val="32"/>
        </w:rPr>
      </w:pPr>
      <w:r w:rsidRPr="00A304ED">
        <w:rPr>
          <w:sz w:val="32"/>
          <w:szCs w:val="32"/>
        </w:rPr>
        <w:t>Our service department does a tremendous job servicing our customers daily. However, many times we get so busy that we operate without a clear plan or foresight, just trying to get through the day. This is especially true when we are understaffed due to someone calling in sick or being unavailable for other reasons. We need to develop a master plan built from everyone’s thoughts and ideas. Once that’s complete, we can begin refining our processes to better fit our organization and the customers in our area.</w:t>
      </w:r>
    </w:p>
    <w:p w14:paraId="7C6CBED4" w14:textId="77777777" w:rsidR="00A304ED" w:rsidRPr="00A304ED" w:rsidRDefault="00A304ED" w:rsidP="00A304ED">
      <w:pPr>
        <w:pStyle w:val="NormalWeb"/>
        <w:rPr>
          <w:sz w:val="32"/>
          <w:szCs w:val="32"/>
        </w:rPr>
      </w:pPr>
      <w:r w:rsidRPr="00A304ED">
        <w:rPr>
          <w:sz w:val="32"/>
          <w:szCs w:val="32"/>
        </w:rPr>
        <w:t>The most important thing to remember is that building relationships with both our team members and customers is key to creating the best service experience. I know that everyone here cares about their work and the customers, but they need more training and guidance to achieve better results. We all have to be dedicated learners, committing our time, money, and effort to training and process improvement.</w:t>
      </w:r>
    </w:p>
    <w:p w14:paraId="72E1B87C" w14:textId="77777777" w:rsidR="00A304ED" w:rsidRPr="00A304ED" w:rsidRDefault="00A304ED" w:rsidP="00A304ED">
      <w:pPr>
        <w:pStyle w:val="NormalWeb"/>
        <w:rPr>
          <w:sz w:val="32"/>
          <w:szCs w:val="32"/>
        </w:rPr>
      </w:pPr>
      <w:r w:rsidRPr="00A304ED">
        <w:rPr>
          <w:sz w:val="32"/>
          <w:szCs w:val="32"/>
        </w:rPr>
        <w:t>We will use our DMS and other systems to measure our current situation and metrics. Then, we can set goals based on where we are now and where we want to be. Accountability is crucial—our numbers must show that we are improving and heading in the right direction. We will celebrate small wins and build momentum from them.</w:t>
      </w:r>
    </w:p>
    <w:p w14:paraId="586F556C" w14:textId="77777777" w:rsidR="00A304ED" w:rsidRPr="00A304ED" w:rsidRDefault="00A304ED" w:rsidP="00A304ED">
      <w:pPr>
        <w:pStyle w:val="NormalWeb"/>
        <w:rPr>
          <w:sz w:val="32"/>
          <w:szCs w:val="32"/>
        </w:rPr>
      </w:pPr>
      <w:r w:rsidRPr="00A304ED">
        <w:rPr>
          <w:sz w:val="32"/>
          <w:szCs w:val="32"/>
        </w:rPr>
        <w:t>I’m glad I participated in this class, as it has opened my eyes to understanding service department operations through different metrics and numbers. This will definitely help me become a better operator in this business. It has been a fun and exciting experience, thanks to the outstanding instructors. I greatly appreciate their commitment and passion.</w:t>
      </w:r>
    </w:p>
    <w:p w14:paraId="53BA8BB1" w14:textId="77777777" w:rsidR="003A5740" w:rsidRPr="003A5740" w:rsidRDefault="003A5740" w:rsidP="003A5740">
      <w:pPr>
        <w:rPr>
          <w:sz w:val="32"/>
          <w:szCs w:val="32"/>
        </w:rPr>
      </w:pPr>
    </w:p>
    <w:p w14:paraId="2AF59CC1" w14:textId="570F061A" w:rsidR="006777FB" w:rsidRDefault="006777FB" w:rsidP="00152B10">
      <w:pPr>
        <w:rPr>
          <w:sz w:val="32"/>
          <w:szCs w:val="32"/>
        </w:rPr>
      </w:pPr>
      <w:r>
        <w:rPr>
          <w:sz w:val="32"/>
          <w:szCs w:val="32"/>
        </w:rPr>
        <w:lastRenderedPageBreak/>
        <w:t xml:space="preserve">  </w:t>
      </w:r>
    </w:p>
    <w:p w14:paraId="1D74A846" w14:textId="77777777" w:rsidR="006777FB" w:rsidRDefault="006777FB" w:rsidP="00152B10">
      <w:pPr>
        <w:rPr>
          <w:sz w:val="32"/>
          <w:szCs w:val="32"/>
        </w:rPr>
      </w:pPr>
    </w:p>
    <w:p w14:paraId="5099D572" w14:textId="72B34210" w:rsidR="006777FB" w:rsidRPr="00152B10" w:rsidRDefault="006777FB" w:rsidP="00152B10">
      <w:pPr>
        <w:rPr>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p>
    <w:p w14:paraId="11A1AA7F" w14:textId="77777777" w:rsidR="00152B10" w:rsidRPr="00152B10" w:rsidRDefault="00152B10" w:rsidP="00152B10">
      <w:pPr>
        <w:rPr>
          <w:sz w:val="32"/>
          <w:szCs w:val="32"/>
        </w:rPr>
      </w:pPr>
    </w:p>
    <w:p w14:paraId="2E8B7892" w14:textId="77777777" w:rsidR="005744D2" w:rsidRDefault="005744D2" w:rsidP="003A4CBA">
      <w:pPr>
        <w:ind w:left="360"/>
        <w:rPr>
          <w:sz w:val="40"/>
          <w:szCs w:val="40"/>
        </w:rPr>
      </w:pPr>
    </w:p>
    <w:p w14:paraId="01C873C4" w14:textId="77777777" w:rsidR="005744D2" w:rsidRPr="005744D2" w:rsidRDefault="005744D2" w:rsidP="003A4CBA">
      <w:pPr>
        <w:ind w:left="360"/>
        <w:rPr>
          <w:sz w:val="40"/>
          <w:szCs w:val="40"/>
        </w:rPr>
      </w:pPr>
    </w:p>
    <w:p w14:paraId="054153C9" w14:textId="77777777" w:rsidR="003A4CBA" w:rsidRDefault="003A4CBA" w:rsidP="003A4CBA">
      <w:pPr>
        <w:ind w:left="360"/>
      </w:pPr>
    </w:p>
    <w:p w14:paraId="1B239D8E" w14:textId="77777777" w:rsidR="003A4CBA" w:rsidRDefault="003A4CBA" w:rsidP="003A4CBA">
      <w:pPr>
        <w:ind w:left="360"/>
      </w:pPr>
    </w:p>
    <w:p w14:paraId="3FE19BF7" w14:textId="77777777" w:rsidR="003A4CBA" w:rsidRDefault="003A4CBA" w:rsidP="003A4CBA">
      <w:pPr>
        <w:ind w:left="360"/>
      </w:pPr>
    </w:p>
    <w:p w14:paraId="402F683F" w14:textId="77777777" w:rsidR="003A4CBA" w:rsidRDefault="003A4CBA" w:rsidP="003A4CBA">
      <w:pPr>
        <w:ind w:left="360"/>
      </w:pPr>
    </w:p>
    <w:p w14:paraId="3C0AD497" w14:textId="77777777" w:rsidR="003A4CBA" w:rsidRDefault="003A4CBA" w:rsidP="003A4CBA">
      <w:pPr>
        <w:ind w:left="360"/>
      </w:pPr>
    </w:p>
    <w:p w14:paraId="0A70413C" w14:textId="77777777" w:rsidR="003A4CBA" w:rsidRDefault="003A4CBA" w:rsidP="003A4CBA">
      <w:pPr>
        <w:ind w:left="360"/>
      </w:pPr>
    </w:p>
    <w:p w14:paraId="3DBA49F2" w14:textId="77777777" w:rsidR="003A4CBA" w:rsidRDefault="003A4CBA" w:rsidP="003A4CBA">
      <w:pPr>
        <w:ind w:left="360"/>
      </w:pPr>
    </w:p>
    <w:p w14:paraId="39303D8D" w14:textId="77777777" w:rsidR="003A4CBA" w:rsidRDefault="003A4CBA" w:rsidP="003A4CBA">
      <w:pPr>
        <w:ind w:left="360"/>
      </w:pPr>
    </w:p>
    <w:p w14:paraId="04DDB62A" w14:textId="77777777" w:rsidR="003A4CBA" w:rsidRDefault="003A4CBA" w:rsidP="003A4CBA">
      <w:pPr>
        <w:ind w:left="360"/>
      </w:pPr>
    </w:p>
    <w:p w14:paraId="10B90D01" w14:textId="77777777" w:rsidR="003A4CBA" w:rsidRDefault="003A4CBA" w:rsidP="003A4CBA">
      <w:pPr>
        <w:ind w:left="360"/>
      </w:pPr>
    </w:p>
    <w:p w14:paraId="4984D8B1" w14:textId="77777777" w:rsidR="003A4CBA" w:rsidRDefault="003A4CBA" w:rsidP="003A4CBA">
      <w:pPr>
        <w:ind w:left="360"/>
      </w:pPr>
    </w:p>
    <w:p w14:paraId="45CD2A18" w14:textId="77777777" w:rsidR="003A4CBA" w:rsidRDefault="003A4CBA" w:rsidP="003A4CBA">
      <w:pPr>
        <w:ind w:left="360"/>
      </w:pPr>
    </w:p>
    <w:p w14:paraId="7DD1DB99" w14:textId="77777777" w:rsidR="003A4CBA" w:rsidRDefault="003A4CBA" w:rsidP="003A4CBA">
      <w:pPr>
        <w:ind w:left="360"/>
      </w:pPr>
    </w:p>
    <w:p w14:paraId="6BBCE70A" w14:textId="77777777" w:rsidR="003A4CBA" w:rsidRDefault="003A4CBA" w:rsidP="003A4CBA">
      <w:pPr>
        <w:ind w:left="360"/>
      </w:pPr>
    </w:p>
    <w:p w14:paraId="781F9F6D" w14:textId="77777777" w:rsidR="003A4CBA" w:rsidRDefault="003A4CBA" w:rsidP="003A4CBA">
      <w:pPr>
        <w:ind w:left="360"/>
      </w:pPr>
    </w:p>
    <w:p w14:paraId="159A90FC" w14:textId="77777777" w:rsidR="003A4CBA" w:rsidRDefault="003A4CBA" w:rsidP="003A4CBA">
      <w:pPr>
        <w:ind w:left="360"/>
      </w:pPr>
    </w:p>
    <w:p w14:paraId="7D7B7A0E" w14:textId="77777777" w:rsidR="003A4CBA" w:rsidRDefault="003A4CBA" w:rsidP="003A4CBA">
      <w:pPr>
        <w:ind w:left="360"/>
      </w:pPr>
    </w:p>
    <w:p w14:paraId="607D1C94" w14:textId="77777777" w:rsidR="003A4CBA" w:rsidRDefault="003A4CBA" w:rsidP="003A4CBA">
      <w:pPr>
        <w:ind w:left="360"/>
      </w:pPr>
    </w:p>
    <w:p w14:paraId="3118CD17" w14:textId="77777777" w:rsidR="003A4CBA" w:rsidRDefault="003A4CBA" w:rsidP="003A4CBA">
      <w:pPr>
        <w:ind w:left="360"/>
      </w:pPr>
    </w:p>
    <w:p w14:paraId="274E210A" w14:textId="77777777" w:rsidR="003A4CBA" w:rsidRDefault="003A4CBA" w:rsidP="003A4CBA">
      <w:pPr>
        <w:ind w:left="360"/>
      </w:pPr>
    </w:p>
    <w:sectPr w:rsidR="003A4CBA" w:rsidSect="00F740BD">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8943C04"/>
    <w:multiLevelType w:val="hybridMultilevel"/>
    <w:tmpl w:val="6584FC44"/>
    <w:lvl w:ilvl="0" w:tplc="91B0A2A0">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 w15:restartNumberingAfterBreak="0">
    <w:nsid w:val="11410CDC"/>
    <w:multiLevelType w:val="hybridMultilevel"/>
    <w:tmpl w:val="27AAFB28"/>
    <w:lvl w:ilvl="0" w:tplc="91B0A2A0">
      <w:start w:val="1"/>
      <w:numFmt w:val="decimal"/>
      <w:lvlText w:val="%1."/>
      <w:lvlJc w:val="left"/>
      <w:pPr>
        <w:ind w:left="90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12A861BC"/>
    <w:multiLevelType w:val="hybridMultilevel"/>
    <w:tmpl w:val="5858A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543C5C"/>
    <w:multiLevelType w:val="hybridMultilevel"/>
    <w:tmpl w:val="B7189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F240CB"/>
    <w:multiLevelType w:val="hybridMultilevel"/>
    <w:tmpl w:val="C5001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C63348"/>
    <w:multiLevelType w:val="hybridMultilevel"/>
    <w:tmpl w:val="0E9CE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533B57"/>
    <w:multiLevelType w:val="hybridMultilevel"/>
    <w:tmpl w:val="240C575A"/>
    <w:lvl w:ilvl="0" w:tplc="91B0A2A0">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3D2F0310"/>
    <w:multiLevelType w:val="hybridMultilevel"/>
    <w:tmpl w:val="9F9A4A32"/>
    <w:lvl w:ilvl="0" w:tplc="91B0A2A0">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D97436"/>
    <w:multiLevelType w:val="hybridMultilevel"/>
    <w:tmpl w:val="F8662DAC"/>
    <w:lvl w:ilvl="0" w:tplc="91B0A2A0">
      <w:start w:val="1"/>
      <w:numFmt w:val="decimal"/>
      <w:lvlText w:val="%1."/>
      <w:lvlJc w:val="left"/>
      <w:pPr>
        <w:ind w:left="90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15:restartNumberingAfterBreak="0">
    <w:nsid w:val="4D4F1FD1"/>
    <w:multiLevelType w:val="hybridMultilevel"/>
    <w:tmpl w:val="ABEAC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7051BC"/>
    <w:multiLevelType w:val="hybridMultilevel"/>
    <w:tmpl w:val="696838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A19496D"/>
    <w:multiLevelType w:val="hybridMultilevel"/>
    <w:tmpl w:val="F92A631A"/>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1" w15:restartNumberingAfterBreak="0">
    <w:nsid w:val="681708E8"/>
    <w:multiLevelType w:val="hybridMultilevel"/>
    <w:tmpl w:val="B5F88E38"/>
    <w:lvl w:ilvl="0" w:tplc="91B0A2A0">
      <w:start w:val="1"/>
      <w:numFmt w:val="decimal"/>
      <w:lvlText w:val="%1."/>
      <w:lvlJc w:val="left"/>
      <w:pPr>
        <w:ind w:left="90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15:restartNumberingAfterBreak="0">
    <w:nsid w:val="705C57D5"/>
    <w:multiLevelType w:val="hybridMultilevel"/>
    <w:tmpl w:val="9552E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EE062C"/>
    <w:multiLevelType w:val="hybridMultilevel"/>
    <w:tmpl w:val="C80E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2367D8"/>
    <w:multiLevelType w:val="hybridMultilevel"/>
    <w:tmpl w:val="42366226"/>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939829747">
    <w:abstractNumId w:val="8"/>
  </w:num>
  <w:num w:numId="2" w16cid:durableId="378555269">
    <w:abstractNumId w:val="6"/>
  </w:num>
  <w:num w:numId="3" w16cid:durableId="1423723865">
    <w:abstractNumId w:val="5"/>
  </w:num>
  <w:num w:numId="4" w16cid:durableId="228732467">
    <w:abstractNumId w:val="4"/>
  </w:num>
  <w:num w:numId="5" w16cid:durableId="719086200">
    <w:abstractNumId w:val="7"/>
  </w:num>
  <w:num w:numId="6" w16cid:durableId="395980930">
    <w:abstractNumId w:val="3"/>
  </w:num>
  <w:num w:numId="7" w16cid:durableId="72624920">
    <w:abstractNumId w:val="2"/>
  </w:num>
  <w:num w:numId="8" w16cid:durableId="1659381023">
    <w:abstractNumId w:val="1"/>
  </w:num>
  <w:num w:numId="9" w16cid:durableId="1436171914">
    <w:abstractNumId w:val="0"/>
  </w:num>
  <w:num w:numId="10" w16cid:durableId="1186138438">
    <w:abstractNumId w:val="23"/>
  </w:num>
  <w:num w:numId="11" w16cid:durableId="177891395">
    <w:abstractNumId w:val="11"/>
  </w:num>
  <w:num w:numId="12" w16cid:durableId="1292856571">
    <w:abstractNumId w:val="14"/>
  </w:num>
  <w:num w:numId="13" w16cid:durableId="1183007919">
    <w:abstractNumId w:val="13"/>
  </w:num>
  <w:num w:numId="14" w16cid:durableId="1447263923">
    <w:abstractNumId w:val="20"/>
  </w:num>
  <w:num w:numId="15" w16cid:durableId="943151716">
    <w:abstractNumId w:val="24"/>
  </w:num>
  <w:num w:numId="16" w16cid:durableId="613489276">
    <w:abstractNumId w:val="9"/>
  </w:num>
  <w:num w:numId="17" w16cid:durableId="2048479428">
    <w:abstractNumId w:val="17"/>
  </w:num>
  <w:num w:numId="18" w16cid:durableId="1860895182">
    <w:abstractNumId w:val="21"/>
  </w:num>
  <w:num w:numId="19" w16cid:durableId="1347168895">
    <w:abstractNumId w:val="10"/>
  </w:num>
  <w:num w:numId="20" w16cid:durableId="1649287753">
    <w:abstractNumId w:val="15"/>
  </w:num>
  <w:num w:numId="21" w16cid:durableId="1715498240">
    <w:abstractNumId w:val="19"/>
  </w:num>
  <w:num w:numId="22" w16cid:durableId="1714378703">
    <w:abstractNumId w:val="22"/>
  </w:num>
  <w:num w:numId="23" w16cid:durableId="608119784">
    <w:abstractNumId w:val="12"/>
  </w:num>
  <w:num w:numId="24" w16cid:durableId="1762994887">
    <w:abstractNumId w:val="18"/>
  </w:num>
  <w:num w:numId="25" w16cid:durableId="169164307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34720"/>
    <w:rsid w:val="0006063C"/>
    <w:rsid w:val="0015074B"/>
    <w:rsid w:val="00152B10"/>
    <w:rsid w:val="0029639D"/>
    <w:rsid w:val="00326F90"/>
    <w:rsid w:val="003A4CBA"/>
    <w:rsid w:val="003A5740"/>
    <w:rsid w:val="005353C5"/>
    <w:rsid w:val="005744D2"/>
    <w:rsid w:val="005F0629"/>
    <w:rsid w:val="006777FB"/>
    <w:rsid w:val="00905AA7"/>
    <w:rsid w:val="00942BE3"/>
    <w:rsid w:val="00A304ED"/>
    <w:rsid w:val="00A448A0"/>
    <w:rsid w:val="00AA1D8D"/>
    <w:rsid w:val="00AE42E2"/>
    <w:rsid w:val="00B115E1"/>
    <w:rsid w:val="00B47730"/>
    <w:rsid w:val="00CB0664"/>
    <w:rsid w:val="00EA4706"/>
    <w:rsid w:val="00EF5F48"/>
    <w:rsid w:val="00F740B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A04F4B2"/>
  <w14:defaultImageDpi w14:val="300"/>
  <w15:docId w15:val="{B524EB17-C8EF-4A74-B8E6-496ABED16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semiHidden/>
    <w:unhideWhenUsed/>
    <w:rsid w:val="00A304E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891934">
      <w:bodyDiv w:val="1"/>
      <w:marLeft w:val="0"/>
      <w:marRight w:val="0"/>
      <w:marTop w:val="0"/>
      <w:marBottom w:val="0"/>
      <w:divBdr>
        <w:top w:val="none" w:sz="0" w:space="0" w:color="auto"/>
        <w:left w:val="none" w:sz="0" w:space="0" w:color="auto"/>
        <w:bottom w:val="none" w:sz="0" w:space="0" w:color="auto"/>
        <w:right w:val="none" w:sz="0" w:space="0" w:color="auto"/>
      </w:divBdr>
    </w:div>
    <w:div w:id="748426301">
      <w:bodyDiv w:val="1"/>
      <w:marLeft w:val="0"/>
      <w:marRight w:val="0"/>
      <w:marTop w:val="0"/>
      <w:marBottom w:val="0"/>
      <w:divBdr>
        <w:top w:val="none" w:sz="0" w:space="0" w:color="auto"/>
        <w:left w:val="none" w:sz="0" w:space="0" w:color="auto"/>
        <w:bottom w:val="none" w:sz="0" w:space="0" w:color="auto"/>
        <w:right w:val="none" w:sz="0" w:space="0" w:color="auto"/>
      </w:divBdr>
    </w:div>
    <w:div w:id="1002119830">
      <w:bodyDiv w:val="1"/>
      <w:marLeft w:val="0"/>
      <w:marRight w:val="0"/>
      <w:marTop w:val="0"/>
      <w:marBottom w:val="0"/>
      <w:divBdr>
        <w:top w:val="none" w:sz="0" w:space="0" w:color="auto"/>
        <w:left w:val="none" w:sz="0" w:space="0" w:color="auto"/>
        <w:bottom w:val="none" w:sz="0" w:space="0" w:color="auto"/>
        <w:right w:val="none" w:sz="0" w:space="0" w:color="auto"/>
      </w:divBdr>
    </w:div>
    <w:div w:id="152162579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9</Pages>
  <Words>980</Words>
  <Characters>5588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6555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KC Han</cp:lastModifiedBy>
  <cp:revision>4</cp:revision>
  <cp:lastPrinted>2024-09-20T22:56:00Z</cp:lastPrinted>
  <dcterms:created xsi:type="dcterms:W3CDTF">2024-09-20T21:47:00Z</dcterms:created>
  <dcterms:modified xsi:type="dcterms:W3CDTF">2024-09-20T23:41:00Z</dcterms:modified>
  <cp:category/>
</cp:coreProperties>
</file>